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6877C" w14:textId="7D4B5BF1" w:rsidR="00404A17" w:rsidRPr="00AF0F39" w:rsidRDefault="00057240" w:rsidP="00057240">
      <w:pPr>
        <w:pStyle w:val="Nagwek2"/>
        <w:rPr>
          <w:b w:val="0"/>
          <w:bCs w:val="0"/>
          <w:sz w:val="26"/>
          <w:szCs w:val="26"/>
        </w:rPr>
      </w:pPr>
      <w:bookmarkStart w:id="0" w:name="_Hlk158964219"/>
      <w:bookmarkStart w:id="1" w:name="_Toc158967183"/>
      <w:bookmarkStart w:id="2" w:name="_Hlk163733361"/>
      <w:r>
        <w:rPr>
          <w:rStyle w:val="Nagwek2Znak"/>
          <w:b/>
          <w:bCs/>
          <w:lang w:val="pl-PL"/>
        </w:rPr>
        <w:t xml:space="preserve">   </w:t>
      </w:r>
      <w:r w:rsidR="00404A17" w:rsidRPr="00AF0F39">
        <w:rPr>
          <w:rStyle w:val="Nagwek2Znak"/>
          <w:b/>
          <w:bCs/>
        </w:rPr>
        <w:t>Zestawienie robót</w:t>
      </w:r>
      <w:bookmarkEnd w:id="1"/>
    </w:p>
    <w:tbl>
      <w:tblPr>
        <w:tblW w:w="98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0"/>
        <w:gridCol w:w="1276"/>
        <w:gridCol w:w="1701"/>
        <w:gridCol w:w="1843"/>
      </w:tblGrid>
      <w:tr w:rsidR="00705ED0" w:rsidRPr="00887F9E" w14:paraId="61CF32F6" w14:textId="77777777" w:rsidTr="009C178F">
        <w:tc>
          <w:tcPr>
            <w:tcW w:w="4990" w:type="dxa"/>
          </w:tcPr>
          <w:p w14:paraId="25406B3E" w14:textId="77777777" w:rsidR="00705ED0" w:rsidRPr="00887F9E" w:rsidRDefault="00705ED0" w:rsidP="005C1202">
            <w:pPr>
              <w:jc w:val="center"/>
              <w:rPr>
                <w:rFonts w:cs="Times New Roman"/>
                <w:bCs/>
              </w:rPr>
            </w:pPr>
            <w:bookmarkStart w:id="3" w:name="_Hlk22626471"/>
            <w:r w:rsidRPr="00887F9E">
              <w:rPr>
                <w:rFonts w:cs="Times New Roman"/>
                <w:bCs/>
              </w:rPr>
              <w:t>Element</w:t>
            </w:r>
          </w:p>
        </w:tc>
        <w:tc>
          <w:tcPr>
            <w:tcW w:w="1276" w:type="dxa"/>
          </w:tcPr>
          <w:p w14:paraId="335EE46B" w14:textId="77777777" w:rsidR="00705ED0" w:rsidRPr="00887F9E" w:rsidRDefault="00705ED0" w:rsidP="005C1202">
            <w:pPr>
              <w:jc w:val="center"/>
              <w:rPr>
                <w:rFonts w:cs="Times New Roman"/>
                <w:bCs/>
              </w:rPr>
            </w:pPr>
            <w:r w:rsidRPr="00887F9E">
              <w:rPr>
                <w:rFonts w:cs="Times New Roman"/>
                <w:bCs/>
              </w:rPr>
              <w:t>Ilość/</w:t>
            </w:r>
          </w:p>
          <w:p w14:paraId="5A6DADDE" w14:textId="77777777" w:rsidR="00705ED0" w:rsidRPr="00887F9E" w:rsidRDefault="00705ED0" w:rsidP="005C1202">
            <w:pPr>
              <w:jc w:val="center"/>
              <w:rPr>
                <w:rFonts w:cs="Times New Roman"/>
                <w:bCs/>
              </w:rPr>
            </w:pPr>
            <w:r w:rsidRPr="00887F9E">
              <w:rPr>
                <w:rFonts w:cs="Times New Roman"/>
                <w:bCs/>
              </w:rPr>
              <w:t>jednostka</w:t>
            </w:r>
          </w:p>
          <w:p w14:paraId="3CB4050D" w14:textId="77777777" w:rsidR="00705ED0" w:rsidRPr="00887F9E" w:rsidRDefault="00705ED0" w:rsidP="005C1202">
            <w:pPr>
              <w:jc w:val="center"/>
              <w:rPr>
                <w:rFonts w:cs="Times New Roman"/>
                <w:bCs/>
              </w:rPr>
            </w:pPr>
            <w:r w:rsidRPr="00887F9E">
              <w:rPr>
                <w:rFonts w:cs="Times New Roman"/>
                <w:bCs/>
              </w:rPr>
              <w:t>(</w:t>
            </w:r>
            <w:proofErr w:type="spellStart"/>
            <w:r w:rsidRPr="00887F9E">
              <w:rPr>
                <w:rFonts w:cs="Times New Roman"/>
                <w:bCs/>
              </w:rPr>
              <w:t>mb</w:t>
            </w:r>
            <w:proofErr w:type="spellEnd"/>
            <w:r w:rsidRPr="00887F9E">
              <w:rPr>
                <w:rFonts w:cs="Times New Roman"/>
                <w:bCs/>
              </w:rPr>
              <w:t xml:space="preserve">; </w:t>
            </w:r>
            <w:proofErr w:type="spellStart"/>
            <w:r w:rsidRPr="00887F9E">
              <w:rPr>
                <w:rFonts w:cs="Times New Roman"/>
                <w:bCs/>
              </w:rPr>
              <w:t>kpl</w:t>
            </w:r>
            <w:proofErr w:type="spellEnd"/>
            <w:r w:rsidRPr="00887F9E">
              <w:rPr>
                <w:rFonts w:cs="Times New Roman"/>
                <w:bCs/>
              </w:rPr>
              <w:t>.)</w:t>
            </w:r>
          </w:p>
        </w:tc>
        <w:tc>
          <w:tcPr>
            <w:tcW w:w="1701" w:type="dxa"/>
          </w:tcPr>
          <w:p w14:paraId="613290AC" w14:textId="77777777" w:rsidR="00705ED0" w:rsidRPr="00887F9E" w:rsidRDefault="00705ED0" w:rsidP="005C1202">
            <w:pPr>
              <w:jc w:val="center"/>
              <w:rPr>
                <w:rFonts w:cs="Times New Roman"/>
                <w:bCs/>
              </w:rPr>
            </w:pPr>
            <w:r w:rsidRPr="00887F9E">
              <w:rPr>
                <w:rFonts w:cs="Times New Roman"/>
                <w:bCs/>
              </w:rPr>
              <w:t>Koszt jednostkowy</w:t>
            </w:r>
          </w:p>
          <w:p w14:paraId="6BE5053A" w14:textId="77777777" w:rsidR="00705ED0" w:rsidRPr="00887F9E" w:rsidRDefault="00705ED0" w:rsidP="005C1202">
            <w:pPr>
              <w:jc w:val="center"/>
              <w:rPr>
                <w:rFonts w:cs="Times New Roman"/>
                <w:bCs/>
              </w:rPr>
            </w:pPr>
            <w:r w:rsidRPr="00887F9E">
              <w:rPr>
                <w:rFonts w:cs="Times New Roman"/>
                <w:bCs/>
              </w:rPr>
              <w:t>netto</w:t>
            </w:r>
          </w:p>
          <w:p w14:paraId="4C066DBE" w14:textId="77777777" w:rsidR="00705ED0" w:rsidRPr="00887F9E" w:rsidRDefault="00705ED0" w:rsidP="005C1202">
            <w:pPr>
              <w:jc w:val="center"/>
              <w:rPr>
                <w:rFonts w:cs="Times New Roman"/>
                <w:bCs/>
              </w:rPr>
            </w:pPr>
            <w:r w:rsidRPr="00887F9E">
              <w:rPr>
                <w:rFonts w:cs="Times New Roman"/>
                <w:bCs/>
              </w:rPr>
              <w:t>(zł/</w:t>
            </w:r>
            <w:proofErr w:type="spellStart"/>
            <w:r w:rsidRPr="00887F9E">
              <w:rPr>
                <w:rFonts w:cs="Times New Roman"/>
                <w:bCs/>
              </w:rPr>
              <w:t>mb,zł</w:t>
            </w:r>
            <w:proofErr w:type="spellEnd"/>
            <w:r w:rsidRPr="00887F9E">
              <w:rPr>
                <w:rFonts w:cs="Times New Roman"/>
                <w:bCs/>
              </w:rPr>
              <w:t>/</w:t>
            </w:r>
            <w:proofErr w:type="spellStart"/>
            <w:r w:rsidRPr="00887F9E">
              <w:rPr>
                <w:rFonts w:cs="Times New Roman"/>
                <w:bCs/>
              </w:rPr>
              <w:t>kpl</w:t>
            </w:r>
            <w:proofErr w:type="spellEnd"/>
            <w:r w:rsidRPr="00887F9E">
              <w:rPr>
                <w:rFonts w:cs="Times New Roman"/>
                <w:bCs/>
              </w:rPr>
              <w:t>)</w:t>
            </w:r>
          </w:p>
        </w:tc>
        <w:tc>
          <w:tcPr>
            <w:tcW w:w="1843" w:type="dxa"/>
          </w:tcPr>
          <w:p w14:paraId="2DACEC9D" w14:textId="77777777" w:rsidR="00705ED0" w:rsidRPr="00887F9E" w:rsidRDefault="00705ED0" w:rsidP="005C1202">
            <w:pPr>
              <w:jc w:val="center"/>
              <w:rPr>
                <w:rFonts w:cs="Times New Roman"/>
                <w:bCs/>
              </w:rPr>
            </w:pPr>
            <w:r w:rsidRPr="00887F9E">
              <w:rPr>
                <w:rFonts w:cs="Times New Roman"/>
                <w:bCs/>
              </w:rPr>
              <w:t>Koszt</w:t>
            </w:r>
          </w:p>
          <w:p w14:paraId="5DFE0DAA" w14:textId="77777777" w:rsidR="00705ED0" w:rsidRPr="00887F9E" w:rsidRDefault="00705ED0" w:rsidP="005C1202">
            <w:pPr>
              <w:jc w:val="center"/>
              <w:rPr>
                <w:rFonts w:cs="Times New Roman"/>
                <w:bCs/>
              </w:rPr>
            </w:pPr>
            <w:r w:rsidRPr="00887F9E">
              <w:rPr>
                <w:rFonts w:cs="Times New Roman"/>
                <w:bCs/>
              </w:rPr>
              <w:t xml:space="preserve">całkowity </w:t>
            </w:r>
          </w:p>
          <w:p w14:paraId="765F094C" w14:textId="77777777" w:rsidR="00705ED0" w:rsidRPr="00887F9E" w:rsidRDefault="00705ED0" w:rsidP="005C1202">
            <w:pPr>
              <w:jc w:val="center"/>
              <w:rPr>
                <w:rFonts w:cs="Times New Roman"/>
                <w:bCs/>
              </w:rPr>
            </w:pPr>
            <w:r w:rsidRPr="00887F9E">
              <w:rPr>
                <w:rFonts w:cs="Times New Roman"/>
                <w:bCs/>
              </w:rPr>
              <w:t>elementu</w:t>
            </w:r>
          </w:p>
          <w:p w14:paraId="36F4A0F2" w14:textId="77777777" w:rsidR="00705ED0" w:rsidRPr="00887F9E" w:rsidRDefault="00705ED0" w:rsidP="005C1202">
            <w:pPr>
              <w:jc w:val="center"/>
              <w:rPr>
                <w:rFonts w:cs="Times New Roman"/>
                <w:bCs/>
              </w:rPr>
            </w:pPr>
            <w:r w:rsidRPr="00887F9E">
              <w:rPr>
                <w:rFonts w:cs="Times New Roman"/>
                <w:bCs/>
              </w:rPr>
              <w:t>(zł)</w:t>
            </w:r>
          </w:p>
        </w:tc>
      </w:tr>
      <w:tr w:rsidR="00705ED0" w:rsidRPr="00887F9E" w14:paraId="52853B21" w14:textId="77777777" w:rsidTr="009C178F">
        <w:trPr>
          <w:trHeight w:val="430"/>
        </w:trPr>
        <w:tc>
          <w:tcPr>
            <w:tcW w:w="9810" w:type="dxa"/>
            <w:gridSpan w:val="4"/>
          </w:tcPr>
          <w:p w14:paraId="64E2F968" w14:textId="77777777" w:rsidR="00705ED0" w:rsidRPr="00887F9E" w:rsidRDefault="00705ED0" w:rsidP="005C1202">
            <w:pPr>
              <w:spacing w:line="360" w:lineRule="auto"/>
              <w:ind w:left="-108"/>
              <w:rPr>
                <w:rFonts w:cs="Times New Roman"/>
                <w:b w:val="0"/>
                <w:bCs/>
                <w:sz w:val="12"/>
                <w:szCs w:val="12"/>
              </w:rPr>
            </w:pPr>
          </w:p>
          <w:p w14:paraId="5CD266C6" w14:textId="0EBD9246" w:rsidR="00F4152F" w:rsidRDefault="00705ED0" w:rsidP="00F4152F">
            <w:pPr>
              <w:shd w:val="clear" w:color="auto" w:fill="FFFFFF"/>
              <w:jc w:val="center"/>
              <w:rPr>
                <w:rFonts w:cs="Times New Roman"/>
                <w:b w:val="0"/>
                <w:i/>
                <w:color w:val="000000"/>
                <w:szCs w:val="24"/>
              </w:rPr>
            </w:pPr>
            <w:r w:rsidRPr="00F4152F">
              <w:rPr>
                <w:rFonts w:cs="Times New Roman"/>
                <w:b w:val="0"/>
                <w:i/>
                <w:color w:val="000000"/>
                <w:szCs w:val="24"/>
              </w:rPr>
              <w:t>„Budowa sieci kanalizacji sanitarnej przy ul. Starościńskiej w Stawiszynie oraz</w:t>
            </w:r>
          </w:p>
          <w:p w14:paraId="7286F627" w14:textId="115DF6D1" w:rsidR="00705ED0" w:rsidRPr="00F4152F" w:rsidRDefault="00705ED0" w:rsidP="00F4152F">
            <w:pPr>
              <w:shd w:val="clear" w:color="auto" w:fill="FFFFFF"/>
              <w:jc w:val="center"/>
              <w:rPr>
                <w:rFonts w:cs="Times New Roman"/>
                <w:b w:val="0"/>
                <w:i/>
                <w:color w:val="000000"/>
                <w:szCs w:val="24"/>
              </w:rPr>
            </w:pPr>
            <w:r w:rsidRPr="00F4152F">
              <w:rPr>
                <w:rFonts w:cs="Times New Roman"/>
                <w:b w:val="0"/>
                <w:i/>
                <w:color w:val="000000"/>
                <w:szCs w:val="24"/>
              </w:rPr>
              <w:t>w miejscowościach Stary Kiączyn, Petryki, Łyczyn, Zbiersk”</w:t>
            </w:r>
          </w:p>
          <w:p w14:paraId="3E9E1B2C" w14:textId="77777777" w:rsidR="00705ED0" w:rsidRPr="00887F9E" w:rsidRDefault="00705ED0" w:rsidP="005C1202">
            <w:pPr>
              <w:spacing w:line="360" w:lineRule="auto"/>
              <w:ind w:left="-108"/>
              <w:rPr>
                <w:rFonts w:cs="Times New Roman"/>
                <w:b w:val="0"/>
                <w:bCs/>
                <w:sz w:val="8"/>
                <w:szCs w:val="8"/>
              </w:rPr>
            </w:pPr>
          </w:p>
        </w:tc>
      </w:tr>
      <w:tr w:rsidR="00705ED0" w:rsidRPr="00887F9E" w14:paraId="68D515DA" w14:textId="77777777" w:rsidTr="009C178F">
        <w:trPr>
          <w:trHeight w:val="1365"/>
        </w:trPr>
        <w:tc>
          <w:tcPr>
            <w:tcW w:w="4990" w:type="dxa"/>
          </w:tcPr>
          <w:p w14:paraId="40D5C9DA" w14:textId="77777777" w:rsidR="00705ED0" w:rsidRPr="005D74BD" w:rsidRDefault="00705ED0" w:rsidP="005C1202">
            <w:pPr>
              <w:spacing w:line="360" w:lineRule="auto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1. Rurociąg kanalizacyjny grawitacyjny PVCø200mm uzbrojony w studzienki rewizyjne</w:t>
            </w:r>
          </w:p>
          <w:p w14:paraId="64AD884F" w14:textId="77777777" w:rsidR="00705ED0" w:rsidRPr="005D74BD" w:rsidRDefault="00705ED0" w:rsidP="005C1202">
            <w:pPr>
              <w:spacing w:line="360" w:lineRule="auto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- Stawiszyn ul. Starościńska – 685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 </w:t>
            </w:r>
          </w:p>
          <w:p w14:paraId="70532FEA" w14:textId="415DD90B" w:rsidR="00705ED0" w:rsidRPr="005D74BD" w:rsidRDefault="00705ED0" w:rsidP="005C1202">
            <w:pPr>
              <w:spacing w:line="360" w:lineRule="auto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- Stary Kiączyn – 2</w:t>
            </w:r>
            <w:r w:rsidR="00A757D5"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 98</w:t>
            </w: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0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</w:p>
          <w:p w14:paraId="42620F75" w14:textId="722D8C3C" w:rsidR="00705ED0" w:rsidRPr="005D74BD" w:rsidRDefault="00705ED0" w:rsidP="005C1202">
            <w:pPr>
              <w:spacing w:line="360" w:lineRule="auto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- Petryki – 5</w:t>
            </w:r>
            <w:r w:rsidR="00A757D5"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 </w:t>
            </w:r>
            <w:r w:rsidR="0021365E" w:rsidRPr="005D74BD">
              <w:rPr>
                <w:rFonts w:cs="Times New Roman"/>
                <w:b w:val="0"/>
                <w:bCs/>
                <w:sz w:val="22"/>
                <w:szCs w:val="22"/>
              </w:rPr>
              <w:t>910</w:t>
            </w: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</w:p>
          <w:p w14:paraId="46F7C143" w14:textId="77777777" w:rsidR="00705ED0" w:rsidRPr="005D74BD" w:rsidRDefault="00705ED0" w:rsidP="005C1202">
            <w:pPr>
              <w:spacing w:line="360" w:lineRule="auto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- Łyczyn – 780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</w:p>
          <w:p w14:paraId="29BE054D" w14:textId="6C8FF015" w:rsidR="00705ED0" w:rsidRPr="005D74BD" w:rsidRDefault="00705ED0" w:rsidP="005C1202">
            <w:pPr>
              <w:spacing w:line="360" w:lineRule="auto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- Zbiersk – 1</w:t>
            </w:r>
            <w:r w:rsidR="000B7FBE" w:rsidRPr="005D74BD">
              <w:rPr>
                <w:rFonts w:cs="Times New Roman"/>
                <w:b w:val="0"/>
                <w:bCs/>
                <w:sz w:val="22"/>
                <w:szCs w:val="22"/>
              </w:rPr>
              <w:t>4</w:t>
            </w: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5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</w:p>
          <w:p w14:paraId="5B552FFA" w14:textId="58A58DC0" w:rsidR="00705ED0" w:rsidRPr="005D74BD" w:rsidRDefault="00705ED0" w:rsidP="00646A72">
            <w:pPr>
              <w:spacing w:line="360" w:lineRule="auto"/>
              <w:ind w:right="-108"/>
              <w:rPr>
                <w:rFonts w:cs="Times New Roman"/>
                <w:bCs/>
                <w:i/>
                <w:i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Długość rurociągu: </w:t>
            </w:r>
            <w:r w:rsidR="00A757D5" w:rsidRPr="005D74BD">
              <w:rPr>
                <w:rFonts w:cs="Times New Roman"/>
                <w:b w:val="0"/>
                <w:bCs/>
                <w:sz w:val="22"/>
                <w:szCs w:val="22"/>
              </w:rPr>
              <w:t>10 5</w:t>
            </w:r>
            <w:r w:rsidR="0021365E" w:rsidRPr="005D74BD">
              <w:rPr>
                <w:rFonts w:cs="Times New Roman"/>
                <w:b w:val="0"/>
                <w:bCs/>
                <w:sz w:val="22"/>
                <w:szCs w:val="22"/>
              </w:rPr>
              <w:t>00</w:t>
            </w: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1276" w:type="dxa"/>
          </w:tcPr>
          <w:p w14:paraId="6E1E6CA6" w14:textId="77777777" w:rsidR="00705ED0" w:rsidRPr="00887F9E" w:rsidRDefault="00705ED0" w:rsidP="005C1202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14:paraId="203B0C8D" w14:textId="31840C3F" w:rsidR="00705ED0" w:rsidRPr="00887F9E" w:rsidRDefault="00705ED0" w:rsidP="005C1202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87F9E">
              <w:rPr>
                <w:rFonts w:cs="Times New Roman"/>
                <w:bCs/>
                <w:sz w:val="22"/>
                <w:szCs w:val="22"/>
              </w:rPr>
              <w:t xml:space="preserve">1 </w:t>
            </w:r>
            <w:proofErr w:type="spellStart"/>
            <w:r w:rsidR="005C408A">
              <w:rPr>
                <w:rFonts w:cs="Times New Roman"/>
                <w:bCs/>
                <w:sz w:val="22"/>
                <w:szCs w:val="22"/>
              </w:rPr>
              <w:t>mb</w:t>
            </w:r>
            <w:proofErr w:type="spellEnd"/>
          </w:p>
          <w:p w14:paraId="145D3499" w14:textId="77777777" w:rsidR="00705ED0" w:rsidRPr="00887F9E" w:rsidRDefault="00705ED0" w:rsidP="005C1202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6B78DF9" w14:textId="77777777" w:rsidR="00705ED0" w:rsidRPr="00887F9E" w:rsidRDefault="00705ED0" w:rsidP="005C1202">
            <w:pPr>
              <w:spacing w:line="360" w:lineRule="auto"/>
              <w:jc w:val="center"/>
              <w:rPr>
                <w:rFonts w:cs="Times New Roman"/>
                <w:bCs/>
                <w:szCs w:val="24"/>
              </w:rPr>
            </w:pPr>
          </w:p>
          <w:p w14:paraId="5ACE72BB" w14:textId="7B5A4BBA" w:rsidR="00705ED0" w:rsidRPr="00887F9E" w:rsidRDefault="00705ED0" w:rsidP="005C1202">
            <w:pPr>
              <w:spacing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3D1451A4" w14:textId="77777777" w:rsidR="00705ED0" w:rsidRPr="00887F9E" w:rsidRDefault="00705ED0" w:rsidP="005C1202">
            <w:pPr>
              <w:spacing w:line="360" w:lineRule="auto"/>
              <w:ind w:left="-108"/>
              <w:jc w:val="center"/>
              <w:rPr>
                <w:rFonts w:cs="Times New Roman"/>
                <w:bCs/>
                <w:szCs w:val="24"/>
              </w:rPr>
            </w:pPr>
          </w:p>
          <w:p w14:paraId="4F8CD506" w14:textId="52180FB6" w:rsidR="00705ED0" w:rsidRPr="00887F9E" w:rsidRDefault="00705ED0" w:rsidP="005C1202">
            <w:pPr>
              <w:spacing w:line="360" w:lineRule="auto"/>
              <w:ind w:left="-108"/>
              <w:jc w:val="center"/>
              <w:rPr>
                <w:rFonts w:cs="Times New Roman"/>
                <w:bCs/>
                <w:szCs w:val="24"/>
              </w:rPr>
            </w:pPr>
          </w:p>
        </w:tc>
      </w:tr>
      <w:tr w:rsidR="00705ED0" w:rsidRPr="00887F9E" w14:paraId="3476152B" w14:textId="77777777" w:rsidTr="009C178F">
        <w:tc>
          <w:tcPr>
            <w:tcW w:w="4990" w:type="dxa"/>
          </w:tcPr>
          <w:p w14:paraId="51B441C2" w14:textId="77777777" w:rsidR="00705ED0" w:rsidRPr="005D74BD" w:rsidRDefault="00705ED0" w:rsidP="005C1202">
            <w:pPr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2. Rurociąg kanalizacyjny tłoczny PEHD100 PN10 </w:t>
            </w:r>
          </w:p>
          <w:p w14:paraId="0B4B8918" w14:textId="77777777" w:rsidR="00705ED0" w:rsidRPr="005D74BD" w:rsidRDefault="00705ED0" w:rsidP="005C1202">
            <w:pPr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ø90-110mm</w:t>
            </w:r>
          </w:p>
          <w:p w14:paraId="6BD71A7C" w14:textId="77777777" w:rsidR="00705ED0" w:rsidRPr="005D74BD" w:rsidRDefault="00705ED0" w:rsidP="005C1202">
            <w:pPr>
              <w:spacing w:line="360" w:lineRule="auto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- Stawiszyn ul. Starościńska – 130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 </w:t>
            </w:r>
          </w:p>
          <w:p w14:paraId="361FECCD" w14:textId="77777777" w:rsidR="00705ED0" w:rsidRPr="005D74BD" w:rsidRDefault="00705ED0" w:rsidP="005C1202">
            <w:pPr>
              <w:spacing w:line="360" w:lineRule="auto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- Stary Kiączyn – 690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</w:p>
          <w:p w14:paraId="01CC41BA" w14:textId="3AE6A78D" w:rsidR="00705ED0" w:rsidRPr="005D74BD" w:rsidRDefault="00705ED0" w:rsidP="005C1202">
            <w:pPr>
              <w:spacing w:line="360" w:lineRule="auto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- Petryki – </w:t>
            </w:r>
            <w:r w:rsidR="006F20CE" w:rsidRPr="005D74BD">
              <w:rPr>
                <w:rFonts w:cs="Times New Roman"/>
                <w:b w:val="0"/>
                <w:bCs/>
                <w:sz w:val="22"/>
                <w:szCs w:val="22"/>
              </w:rPr>
              <w:t>5</w:t>
            </w:r>
            <w:r w:rsidR="008019E7" w:rsidRPr="005D74BD">
              <w:rPr>
                <w:rFonts w:cs="Times New Roman"/>
                <w:b w:val="0"/>
                <w:bCs/>
                <w:sz w:val="22"/>
                <w:szCs w:val="22"/>
              </w:rPr>
              <w:t>2</w:t>
            </w:r>
            <w:r w:rsidR="006F20CE" w:rsidRPr="005D74BD">
              <w:rPr>
                <w:rFonts w:cs="Times New Roman"/>
                <w:b w:val="0"/>
                <w:bCs/>
                <w:sz w:val="22"/>
                <w:szCs w:val="22"/>
              </w:rPr>
              <w:t>5</w:t>
            </w: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</w:p>
          <w:p w14:paraId="14023A77" w14:textId="77777777" w:rsidR="00705ED0" w:rsidRPr="005D74BD" w:rsidRDefault="00705ED0" w:rsidP="005C1202">
            <w:pPr>
              <w:spacing w:line="360" w:lineRule="auto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- Łyczyn – 960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</w:p>
          <w:p w14:paraId="34899C0F" w14:textId="75C5B47E" w:rsidR="00705ED0" w:rsidRPr="005D74BD" w:rsidRDefault="00705ED0" w:rsidP="005C1202">
            <w:pPr>
              <w:spacing w:line="360" w:lineRule="auto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- Zbiersk – 1</w:t>
            </w:r>
            <w:r w:rsidR="000B7FBE" w:rsidRPr="005D74BD">
              <w:rPr>
                <w:rFonts w:cs="Times New Roman"/>
                <w:b w:val="0"/>
                <w:bCs/>
                <w:sz w:val="22"/>
                <w:szCs w:val="22"/>
              </w:rPr>
              <w:t>75</w:t>
            </w: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</w:p>
          <w:p w14:paraId="1E34B81A" w14:textId="27628291" w:rsidR="00705ED0" w:rsidRPr="005D74BD" w:rsidRDefault="00705ED0" w:rsidP="005C1202">
            <w:pPr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Długość rurociągu: </w:t>
            </w:r>
            <w:r w:rsidR="006F20CE" w:rsidRPr="005D74BD">
              <w:rPr>
                <w:rFonts w:cs="Times New Roman"/>
                <w:b w:val="0"/>
                <w:bCs/>
                <w:sz w:val="22"/>
                <w:szCs w:val="22"/>
              </w:rPr>
              <w:t>2</w:t>
            </w:r>
            <w:r w:rsidR="00A757D5"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 </w:t>
            </w:r>
            <w:r w:rsidR="006F20CE" w:rsidRPr="005D74BD">
              <w:rPr>
                <w:rFonts w:cs="Times New Roman"/>
                <w:b w:val="0"/>
                <w:bCs/>
                <w:sz w:val="22"/>
                <w:szCs w:val="22"/>
              </w:rPr>
              <w:t>4</w:t>
            </w:r>
            <w:r w:rsidR="008019E7" w:rsidRPr="005D74BD">
              <w:rPr>
                <w:rFonts w:cs="Times New Roman"/>
                <w:b w:val="0"/>
                <w:bCs/>
                <w:sz w:val="22"/>
                <w:szCs w:val="22"/>
              </w:rPr>
              <w:t>8</w:t>
            </w:r>
            <w:r w:rsidR="006F20CE" w:rsidRPr="005D74BD">
              <w:rPr>
                <w:rFonts w:cs="Times New Roman"/>
                <w:b w:val="0"/>
                <w:bCs/>
                <w:sz w:val="22"/>
                <w:szCs w:val="22"/>
              </w:rPr>
              <w:t>0</w:t>
            </w:r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5D74BD">
              <w:rPr>
                <w:rFonts w:cs="Times New Roman"/>
                <w:b w:val="0"/>
                <w:bCs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1276" w:type="dxa"/>
          </w:tcPr>
          <w:p w14:paraId="67879050" w14:textId="19BB51AA" w:rsidR="00705ED0" w:rsidRPr="0099750D" w:rsidRDefault="0099750D" w:rsidP="0099750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1 </w:t>
            </w:r>
            <w:proofErr w:type="spellStart"/>
            <w:r w:rsidR="005C408A" w:rsidRPr="0099750D">
              <w:rPr>
                <w:bCs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1701" w:type="dxa"/>
          </w:tcPr>
          <w:p w14:paraId="56B84938" w14:textId="57F3800D" w:rsidR="00705ED0" w:rsidRPr="00887F9E" w:rsidRDefault="00705ED0" w:rsidP="005C1202">
            <w:pPr>
              <w:spacing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76DDC25B" w14:textId="001F9DC0" w:rsidR="00705ED0" w:rsidRPr="00E27A9E" w:rsidRDefault="00705ED0" w:rsidP="005C1202">
            <w:pPr>
              <w:spacing w:line="360" w:lineRule="auto"/>
              <w:ind w:left="-108"/>
              <w:jc w:val="center"/>
              <w:rPr>
                <w:rFonts w:cs="Times New Roman"/>
                <w:szCs w:val="24"/>
              </w:rPr>
            </w:pPr>
          </w:p>
        </w:tc>
      </w:tr>
      <w:tr w:rsidR="00646A72" w:rsidRPr="00887F9E" w14:paraId="35564ECF" w14:textId="77777777" w:rsidTr="009C178F">
        <w:tc>
          <w:tcPr>
            <w:tcW w:w="4990" w:type="dxa"/>
          </w:tcPr>
          <w:p w14:paraId="4F2B09BD" w14:textId="465491D6" w:rsidR="00646A72" w:rsidRDefault="00646A72" w:rsidP="00497859">
            <w:pPr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cs="Times New Roman"/>
                <w:b w:val="0"/>
                <w:bCs/>
                <w:sz w:val="22"/>
                <w:szCs w:val="22"/>
              </w:rPr>
            </w:pPr>
            <w:r>
              <w:rPr>
                <w:rFonts w:cs="Times New Roman"/>
                <w:b w:val="0"/>
                <w:bCs/>
                <w:sz w:val="22"/>
                <w:szCs w:val="22"/>
              </w:rPr>
              <w:t>3. O</w:t>
            </w:r>
            <w:r w:rsidRPr="00646A72">
              <w:rPr>
                <w:rFonts w:cs="Times New Roman"/>
                <w:b w:val="0"/>
                <w:bCs/>
                <w:sz w:val="22"/>
                <w:szCs w:val="22"/>
              </w:rPr>
              <w:t>dgałęzienia</w:t>
            </w:r>
            <w:r>
              <w:rPr>
                <w:rFonts w:cs="Times New Roman"/>
                <w:b w:val="0"/>
                <w:bCs/>
                <w:sz w:val="22"/>
                <w:szCs w:val="22"/>
              </w:rPr>
              <w:t xml:space="preserve"> kanalizacyjne</w:t>
            </w:r>
            <w:r w:rsidRPr="00646A72">
              <w:rPr>
                <w:rFonts w:cs="Times New Roman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cs="Times New Roman"/>
                <w:b w:val="0"/>
                <w:bCs/>
                <w:sz w:val="22"/>
                <w:szCs w:val="22"/>
              </w:rPr>
              <w:t>PVC</w:t>
            </w:r>
            <w:r w:rsidRPr="00646A72">
              <w:rPr>
                <w:rFonts w:cs="Times New Roman"/>
                <w:b w:val="0"/>
                <w:bCs/>
                <w:sz w:val="22"/>
                <w:szCs w:val="22"/>
              </w:rPr>
              <w:t xml:space="preserve">ø160mm </w:t>
            </w:r>
          </w:p>
          <w:p w14:paraId="3B510A12" w14:textId="6D6A5A76" w:rsidR="00646A72" w:rsidRDefault="00646A72" w:rsidP="00497859">
            <w:pPr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646A72">
              <w:rPr>
                <w:rFonts w:cs="Times New Roman"/>
                <w:b w:val="0"/>
                <w:bCs/>
                <w:sz w:val="22"/>
                <w:szCs w:val="22"/>
              </w:rPr>
              <w:t>ilość: 162 sz</w:t>
            </w:r>
            <w:r>
              <w:rPr>
                <w:rFonts w:cs="Times New Roman"/>
                <w:b w:val="0"/>
                <w:bCs/>
                <w:sz w:val="22"/>
                <w:szCs w:val="22"/>
              </w:rPr>
              <w:t>t.</w:t>
            </w:r>
          </w:p>
          <w:p w14:paraId="135ABC95" w14:textId="7BB0EA0F" w:rsidR="00646A72" w:rsidRDefault="00646A72" w:rsidP="00497859">
            <w:pPr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cs="Times New Roman"/>
                <w:b w:val="0"/>
                <w:bCs/>
                <w:sz w:val="22"/>
                <w:szCs w:val="22"/>
              </w:rPr>
            </w:pPr>
            <w:r>
              <w:rPr>
                <w:rFonts w:cs="Times New Roman"/>
                <w:b w:val="0"/>
                <w:bCs/>
                <w:sz w:val="22"/>
                <w:szCs w:val="22"/>
              </w:rPr>
              <w:t>D</w:t>
            </w:r>
            <w:r w:rsidRPr="00646A72">
              <w:rPr>
                <w:rFonts w:cs="Times New Roman"/>
                <w:b w:val="0"/>
                <w:bCs/>
                <w:sz w:val="22"/>
                <w:szCs w:val="22"/>
              </w:rPr>
              <w:t>ługość: 850</w:t>
            </w:r>
            <w:r w:rsidR="00847BD3">
              <w:rPr>
                <w:rFonts w:cs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646A72">
              <w:rPr>
                <w:rFonts w:cs="Times New Roman"/>
                <w:b w:val="0"/>
                <w:bCs/>
                <w:sz w:val="22"/>
                <w:szCs w:val="22"/>
              </w:rPr>
              <w:t>m</w:t>
            </w:r>
            <w:r w:rsidR="00847BD3">
              <w:rPr>
                <w:rFonts w:cs="Times New Roman"/>
                <w:b w:val="0"/>
                <w:bCs/>
                <w:sz w:val="22"/>
                <w:szCs w:val="22"/>
              </w:rPr>
              <w:t>b</w:t>
            </w:r>
            <w:proofErr w:type="spellEnd"/>
          </w:p>
        </w:tc>
        <w:tc>
          <w:tcPr>
            <w:tcW w:w="1276" w:type="dxa"/>
          </w:tcPr>
          <w:p w14:paraId="1B0168BD" w14:textId="1E8D1A9D" w:rsidR="00646A72" w:rsidRPr="00887F9E" w:rsidRDefault="00646A72" w:rsidP="005C1202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1701" w:type="dxa"/>
          </w:tcPr>
          <w:p w14:paraId="201BCE83" w14:textId="3384607F" w:rsidR="00646A72" w:rsidRPr="00887F9E" w:rsidRDefault="00646A72" w:rsidP="005C1202">
            <w:pPr>
              <w:spacing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65CE45BD" w14:textId="7876ADF7" w:rsidR="00646A72" w:rsidRPr="00E27A9E" w:rsidRDefault="00646A72" w:rsidP="005C1202">
            <w:pPr>
              <w:spacing w:line="360" w:lineRule="auto"/>
              <w:ind w:left="-108"/>
              <w:jc w:val="center"/>
              <w:rPr>
                <w:rFonts w:cs="Times New Roman"/>
                <w:szCs w:val="24"/>
              </w:rPr>
            </w:pPr>
          </w:p>
        </w:tc>
      </w:tr>
      <w:tr w:rsidR="00705ED0" w:rsidRPr="00887F9E" w14:paraId="36968604" w14:textId="77777777" w:rsidTr="009C178F">
        <w:tc>
          <w:tcPr>
            <w:tcW w:w="4990" w:type="dxa"/>
          </w:tcPr>
          <w:p w14:paraId="3116F30E" w14:textId="16893CA2" w:rsidR="00705ED0" w:rsidRPr="00887F9E" w:rsidRDefault="00646A72" w:rsidP="00497859">
            <w:pPr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cs="Times New Roman"/>
                <w:b w:val="0"/>
                <w:bCs/>
                <w:sz w:val="22"/>
                <w:szCs w:val="22"/>
              </w:rPr>
            </w:pPr>
            <w:r>
              <w:rPr>
                <w:rFonts w:cs="Times New Roman"/>
                <w:b w:val="0"/>
                <w:bCs/>
                <w:sz w:val="22"/>
                <w:szCs w:val="22"/>
              </w:rPr>
              <w:t>4</w:t>
            </w:r>
            <w:r w:rsidR="00497859">
              <w:rPr>
                <w:rFonts w:cs="Times New Roman"/>
                <w:b w:val="0"/>
                <w:bCs/>
                <w:sz w:val="22"/>
                <w:szCs w:val="22"/>
              </w:rPr>
              <w:t xml:space="preserve">. </w:t>
            </w:r>
            <w:r w:rsidR="00705ED0" w:rsidRPr="00887F9E">
              <w:rPr>
                <w:rFonts w:cs="Times New Roman"/>
                <w:b w:val="0"/>
                <w:bCs/>
                <w:sz w:val="22"/>
                <w:szCs w:val="22"/>
              </w:rPr>
              <w:t>Przepompownie ścieków</w:t>
            </w:r>
          </w:p>
          <w:p w14:paraId="58773128" w14:textId="77777777" w:rsidR="00705ED0" w:rsidRPr="00887F9E" w:rsidRDefault="00705ED0" w:rsidP="005C1202">
            <w:pPr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cs="Times New Roman"/>
                <w:b w:val="0"/>
                <w:bCs/>
                <w:sz w:val="22"/>
                <w:szCs w:val="22"/>
              </w:rPr>
            </w:pPr>
            <w:r w:rsidRPr="00887F9E">
              <w:rPr>
                <w:rFonts w:cs="Times New Roman"/>
                <w:b w:val="0"/>
                <w:bCs/>
                <w:sz w:val="22"/>
                <w:szCs w:val="22"/>
              </w:rPr>
              <w:t xml:space="preserve">Ilość: </w:t>
            </w:r>
            <w:r>
              <w:rPr>
                <w:rFonts w:cs="Times New Roman"/>
                <w:b w:val="0"/>
                <w:bCs/>
                <w:sz w:val="22"/>
                <w:szCs w:val="22"/>
              </w:rPr>
              <w:t>9</w:t>
            </w:r>
            <w:r w:rsidRPr="00887F9E">
              <w:rPr>
                <w:rFonts w:cs="Times New Roman"/>
                <w:b w:val="0"/>
                <w:bCs/>
                <w:sz w:val="22"/>
                <w:szCs w:val="22"/>
              </w:rPr>
              <w:t xml:space="preserve"> szt.</w:t>
            </w:r>
          </w:p>
        </w:tc>
        <w:tc>
          <w:tcPr>
            <w:tcW w:w="1276" w:type="dxa"/>
          </w:tcPr>
          <w:p w14:paraId="6FA5B9E6" w14:textId="77777777" w:rsidR="00705ED0" w:rsidRPr="00887F9E" w:rsidRDefault="00705ED0" w:rsidP="005C1202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87F9E">
              <w:rPr>
                <w:rFonts w:cs="Times New Roman"/>
                <w:bCs/>
                <w:sz w:val="22"/>
                <w:szCs w:val="22"/>
              </w:rPr>
              <w:t xml:space="preserve">1 </w:t>
            </w:r>
            <w:proofErr w:type="spellStart"/>
            <w:r w:rsidRPr="00887F9E">
              <w:rPr>
                <w:rFonts w:cs="Times New Roman"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701" w:type="dxa"/>
          </w:tcPr>
          <w:p w14:paraId="43D99BC0" w14:textId="7BFCE805" w:rsidR="00705ED0" w:rsidRPr="00887F9E" w:rsidRDefault="00705ED0" w:rsidP="005C1202">
            <w:pPr>
              <w:spacing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0E38DD82" w14:textId="305DFB6F" w:rsidR="00705ED0" w:rsidRPr="00E27A9E" w:rsidRDefault="00705ED0" w:rsidP="005C1202">
            <w:pPr>
              <w:spacing w:line="360" w:lineRule="auto"/>
              <w:ind w:left="-108"/>
              <w:jc w:val="center"/>
              <w:rPr>
                <w:rFonts w:cs="Times New Roman"/>
                <w:szCs w:val="24"/>
              </w:rPr>
            </w:pPr>
          </w:p>
        </w:tc>
      </w:tr>
      <w:tr w:rsidR="00705ED0" w:rsidRPr="00887F9E" w14:paraId="7CAD3C88" w14:textId="77777777" w:rsidTr="009C178F">
        <w:tc>
          <w:tcPr>
            <w:tcW w:w="4990" w:type="dxa"/>
          </w:tcPr>
          <w:p w14:paraId="4A8EE5F2" w14:textId="2B292D0D" w:rsidR="00705ED0" w:rsidRPr="00887F9E" w:rsidRDefault="00E27A9E" w:rsidP="00D83984">
            <w:pPr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cs="Times New Roman"/>
                <w:bCs/>
                <w:i/>
                <w:iCs/>
                <w:color w:val="000000"/>
                <w:spacing w:val="1"/>
                <w:sz w:val="22"/>
                <w:szCs w:val="22"/>
              </w:rPr>
            </w:pPr>
            <w:r>
              <w:rPr>
                <w:rFonts w:cs="Times New Roman"/>
                <w:b w:val="0"/>
                <w:bCs/>
                <w:sz w:val="22"/>
                <w:szCs w:val="22"/>
              </w:rPr>
              <w:t>5</w:t>
            </w:r>
            <w:r w:rsidR="00705ED0" w:rsidRPr="00887F9E">
              <w:rPr>
                <w:rFonts w:cs="Times New Roman"/>
                <w:b w:val="0"/>
                <w:bCs/>
                <w:sz w:val="22"/>
                <w:szCs w:val="22"/>
              </w:rPr>
              <w:t>.</w:t>
            </w:r>
            <w:r w:rsidR="00705ED0" w:rsidRPr="00887F9E">
              <w:rPr>
                <w:rFonts w:cs="Times New Roman"/>
                <w:b w:val="0"/>
                <w:color w:val="000000"/>
                <w:spacing w:val="1"/>
                <w:sz w:val="22"/>
                <w:szCs w:val="22"/>
              </w:rPr>
              <w:t xml:space="preserve"> Inwentaryzacja geodezyjna powykonawcza</w:t>
            </w:r>
          </w:p>
        </w:tc>
        <w:tc>
          <w:tcPr>
            <w:tcW w:w="1276" w:type="dxa"/>
          </w:tcPr>
          <w:p w14:paraId="28A969C6" w14:textId="77777777" w:rsidR="00705ED0" w:rsidRPr="00887F9E" w:rsidRDefault="00705ED0" w:rsidP="00D83984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87F9E">
              <w:rPr>
                <w:rFonts w:cs="Times New Roman"/>
                <w:bCs/>
                <w:sz w:val="22"/>
                <w:szCs w:val="22"/>
              </w:rPr>
              <w:t xml:space="preserve">1 </w:t>
            </w:r>
            <w:proofErr w:type="spellStart"/>
            <w:r w:rsidRPr="00887F9E">
              <w:rPr>
                <w:rFonts w:cs="Times New Roman"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701" w:type="dxa"/>
          </w:tcPr>
          <w:p w14:paraId="064B8E00" w14:textId="721CEC09" w:rsidR="00705ED0" w:rsidRPr="00887F9E" w:rsidRDefault="00705ED0" w:rsidP="005C1202">
            <w:pPr>
              <w:spacing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1B934AE7" w14:textId="20838F4B" w:rsidR="00705ED0" w:rsidRPr="00E27A9E" w:rsidRDefault="00705ED0" w:rsidP="005C1202">
            <w:pPr>
              <w:spacing w:line="360" w:lineRule="auto"/>
              <w:ind w:left="-108"/>
              <w:jc w:val="center"/>
              <w:rPr>
                <w:rFonts w:cs="Times New Roman"/>
                <w:szCs w:val="24"/>
              </w:rPr>
            </w:pPr>
          </w:p>
        </w:tc>
      </w:tr>
      <w:tr w:rsidR="00705ED0" w:rsidRPr="00887F9E" w14:paraId="3CF98104" w14:textId="77777777" w:rsidTr="009C178F">
        <w:tc>
          <w:tcPr>
            <w:tcW w:w="4990" w:type="dxa"/>
          </w:tcPr>
          <w:p w14:paraId="40535D50" w14:textId="7BCB5457" w:rsidR="00705ED0" w:rsidRPr="00887F9E" w:rsidRDefault="00E27A9E" w:rsidP="00D83984">
            <w:pPr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cs="Times New Roman"/>
                <w:b w:val="0"/>
                <w:bCs/>
                <w:sz w:val="22"/>
                <w:szCs w:val="22"/>
              </w:rPr>
            </w:pPr>
            <w:r>
              <w:rPr>
                <w:rFonts w:cs="Times New Roman"/>
                <w:b w:val="0"/>
                <w:bCs/>
                <w:sz w:val="22"/>
                <w:szCs w:val="22"/>
              </w:rPr>
              <w:t>6</w:t>
            </w:r>
            <w:r w:rsidR="00705ED0" w:rsidRPr="00887F9E">
              <w:rPr>
                <w:rFonts w:cs="Times New Roman"/>
                <w:b w:val="0"/>
                <w:bCs/>
                <w:sz w:val="22"/>
                <w:szCs w:val="22"/>
              </w:rPr>
              <w:t>.</w:t>
            </w:r>
            <w:r w:rsidR="00705ED0" w:rsidRPr="00887F9E">
              <w:rPr>
                <w:rFonts w:cs="Times New Roman"/>
                <w:b w:val="0"/>
                <w:color w:val="000000"/>
                <w:spacing w:val="1"/>
                <w:sz w:val="22"/>
                <w:szCs w:val="22"/>
              </w:rPr>
              <w:t xml:space="preserve"> Dokumentacja projektowa</w:t>
            </w:r>
          </w:p>
        </w:tc>
        <w:tc>
          <w:tcPr>
            <w:tcW w:w="1276" w:type="dxa"/>
          </w:tcPr>
          <w:p w14:paraId="0FDA57D7" w14:textId="77777777" w:rsidR="00705ED0" w:rsidRPr="00887F9E" w:rsidRDefault="00705ED0" w:rsidP="005C1202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887F9E">
              <w:rPr>
                <w:rFonts w:cs="Times New Roman"/>
                <w:bCs/>
                <w:sz w:val="22"/>
                <w:szCs w:val="22"/>
              </w:rPr>
              <w:t xml:space="preserve">1 </w:t>
            </w:r>
            <w:proofErr w:type="spellStart"/>
            <w:r w:rsidRPr="00887F9E">
              <w:rPr>
                <w:rFonts w:cs="Times New Roman"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701" w:type="dxa"/>
          </w:tcPr>
          <w:p w14:paraId="466883BC" w14:textId="5A981386" w:rsidR="00705ED0" w:rsidRPr="00887F9E" w:rsidRDefault="00705ED0" w:rsidP="005C1202">
            <w:pPr>
              <w:spacing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329298B7" w14:textId="1731D812" w:rsidR="00705ED0" w:rsidRPr="00E27A9E" w:rsidRDefault="00705ED0" w:rsidP="005C1202">
            <w:pPr>
              <w:spacing w:line="360" w:lineRule="auto"/>
              <w:ind w:left="-108"/>
              <w:jc w:val="center"/>
              <w:rPr>
                <w:rFonts w:cs="Times New Roman"/>
                <w:szCs w:val="24"/>
              </w:rPr>
            </w:pPr>
          </w:p>
        </w:tc>
      </w:tr>
      <w:tr w:rsidR="00D83984" w:rsidRPr="00887F9E" w14:paraId="5C74D305" w14:textId="77777777" w:rsidTr="009C178F">
        <w:tc>
          <w:tcPr>
            <w:tcW w:w="4990" w:type="dxa"/>
          </w:tcPr>
          <w:p w14:paraId="38635FA7" w14:textId="49055989" w:rsidR="00D83984" w:rsidRPr="00887F9E" w:rsidRDefault="00E27A9E" w:rsidP="005C1202">
            <w:pPr>
              <w:shd w:val="clear" w:color="auto" w:fill="FFFFFF"/>
              <w:tabs>
                <w:tab w:val="left" w:pos="284"/>
              </w:tabs>
              <w:spacing w:line="276" w:lineRule="auto"/>
              <w:jc w:val="both"/>
              <w:rPr>
                <w:rFonts w:cs="Times New Roman"/>
                <w:b w:val="0"/>
                <w:bCs/>
                <w:sz w:val="22"/>
                <w:szCs w:val="22"/>
              </w:rPr>
            </w:pPr>
            <w:r>
              <w:rPr>
                <w:rFonts w:cs="Times New Roman"/>
                <w:b w:val="0"/>
                <w:bCs/>
                <w:sz w:val="22"/>
                <w:szCs w:val="22"/>
              </w:rPr>
              <w:t>7</w:t>
            </w:r>
            <w:r w:rsidR="00D83984">
              <w:rPr>
                <w:rFonts w:cs="Times New Roman"/>
                <w:b w:val="0"/>
                <w:bCs/>
                <w:sz w:val="22"/>
                <w:szCs w:val="22"/>
              </w:rPr>
              <w:t>. Nadzór inwestorski</w:t>
            </w:r>
          </w:p>
        </w:tc>
        <w:tc>
          <w:tcPr>
            <w:tcW w:w="1276" w:type="dxa"/>
          </w:tcPr>
          <w:p w14:paraId="575965AE" w14:textId="1B465206" w:rsidR="00D83984" w:rsidRPr="00887F9E" w:rsidRDefault="00D83984" w:rsidP="005C1202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701" w:type="dxa"/>
          </w:tcPr>
          <w:p w14:paraId="1B9EA027" w14:textId="632D7395" w:rsidR="00D83984" w:rsidRPr="00887F9E" w:rsidRDefault="00D83984" w:rsidP="005C1202">
            <w:pPr>
              <w:spacing w:line="360" w:lineRule="auto"/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1843" w:type="dxa"/>
          </w:tcPr>
          <w:p w14:paraId="2F72A6C6" w14:textId="6E3ADC97" w:rsidR="00D83984" w:rsidRPr="00E27A9E" w:rsidRDefault="00D83984" w:rsidP="005C1202">
            <w:pPr>
              <w:spacing w:line="360" w:lineRule="auto"/>
              <w:ind w:left="-108"/>
              <w:jc w:val="center"/>
              <w:rPr>
                <w:rFonts w:cs="Times New Roman"/>
                <w:szCs w:val="24"/>
              </w:rPr>
            </w:pPr>
          </w:p>
        </w:tc>
      </w:tr>
      <w:tr w:rsidR="00D83984" w:rsidRPr="00887F9E" w14:paraId="0207C95C" w14:textId="77777777" w:rsidTr="002368CD">
        <w:tc>
          <w:tcPr>
            <w:tcW w:w="7967" w:type="dxa"/>
            <w:gridSpan w:val="3"/>
          </w:tcPr>
          <w:p w14:paraId="00689464" w14:textId="3D7DE34E" w:rsidR="00D83984" w:rsidRPr="00887F9E" w:rsidRDefault="00D83984" w:rsidP="00D83984">
            <w:pPr>
              <w:spacing w:line="360" w:lineRule="auto"/>
              <w:jc w:val="right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Netto</w:t>
            </w:r>
          </w:p>
        </w:tc>
        <w:tc>
          <w:tcPr>
            <w:tcW w:w="1843" w:type="dxa"/>
          </w:tcPr>
          <w:p w14:paraId="47116977" w14:textId="61B7F62A" w:rsidR="00D83984" w:rsidRPr="0097051C" w:rsidRDefault="00D83984" w:rsidP="005C1202">
            <w:pPr>
              <w:spacing w:line="360" w:lineRule="auto"/>
              <w:ind w:left="-108"/>
              <w:jc w:val="center"/>
              <w:rPr>
                <w:rFonts w:cs="Times New Roman"/>
                <w:szCs w:val="24"/>
              </w:rPr>
            </w:pPr>
          </w:p>
        </w:tc>
      </w:tr>
      <w:tr w:rsidR="00D83984" w:rsidRPr="00887F9E" w14:paraId="7136E58A" w14:textId="77777777" w:rsidTr="002368CD">
        <w:tc>
          <w:tcPr>
            <w:tcW w:w="7967" w:type="dxa"/>
            <w:gridSpan w:val="3"/>
          </w:tcPr>
          <w:p w14:paraId="234FEFE1" w14:textId="3DF244CE" w:rsidR="00D83984" w:rsidRDefault="00D83984" w:rsidP="00D83984">
            <w:pPr>
              <w:spacing w:line="360" w:lineRule="auto"/>
              <w:jc w:val="right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VAT</w:t>
            </w:r>
          </w:p>
        </w:tc>
        <w:tc>
          <w:tcPr>
            <w:tcW w:w="1843" w:type="dxa"/>
          </w:tcPr>
          <w:p w14:paraId="4CB25A16" w14:textId="696B9DB2" w:rsidR="00D83984" w:rsidRPr="0097051C" w:rsidRDefault="00D83984" w:rsidP="005C1202">
            <w:pPr>
              <w:spacing w:line="360" w:lineRule="auto"/>
              <w:ind w:left="-108"/>
              <w:jc w:val="center"/>
              <w:rPr>
                <w:rFonts w:cs="Times New Roman"/>
                <w:szCs w:val="24"/>
              </w:rPr>
            </w:pPr>
          </w:p>
        </w:tc>
      </w:tr>
      <w:tr w:rsidR="00D83984" w:rsidRPr="00887F9E" w14:paraId="114F1917" w14:textId="77777777" w:rsidTr="002368CD">
        <w:tc>
          <w:tcPr>
            <w:tcW w:w="7967" w:type="dxa"/>
            <w:gridSpan w:val="3"/>
          </w:tcPr>
          <w:p w14:paraId="2B294712" w14:textId="6D84F62B" w:rsidR="00D83984" w:rsidRDefault="00D83984" w:rsidP="00D83984">
            <w:pPr>
              <w:spacing w:line="360" w:lineRule="auto"/>
              <w:jc w:val="right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Brutto</w:t>
            </w:r>
          </w:p>
        </w:tc>
        <w:tc>
          <w:tcPr>
            <w:tcW w:w="1843" w:type="dxa"/>
          </w:tcPr>
          <w:p w14:paraId="699842FF" w14:textId="608D99D7" w:rsidR="00D83984" w:rsidRPr="0097051C" w:rsidRDefault="00D83984" w:rsidP="005C1202">
            <w:pPr>
              <w:spacing w:line="360" w:lineRule="auto"/>
              <w:ind w:left="-108"/>
              <w:jc w:val="center"/>
              <w:rPr>
                <w:rFonts w:cs="Times New Roman"/>
                <w:szCs w:val="24"/>
              </w:rPr>
            </w:pPr>
          </w:p>
        </w:tc>
      </w:tr>
      <w:bookmarkEnd w:id="3"/>
    </w:tbl>
    <w:p w14:paraId="35694273" w14:textId="77777777" w:rsidR="00404A17" w:rsidRPr="00AF0F39" w:rsidRDefault="00404A17" w:rsidP="00404A17">
      <w:pPr>
        <w:shd w:val="clear" w:color="auto" w:fill="FFFFFF"/>
        <w:ind w:right="14"/>
        <w:jc w:val="both"/>
        <w:rPr>
          <w:rFonts w:cs="Times New Roman"/>
          <w:b w:val="0"/>
          <w:bCs/>
          <w:color w:val="000000"/>
          <w:spacing w:val="4"/>
          <w:szCs w:val="24"/>
        </w:rPr>
      </w:pPr>
    </w:p>
    <w:bookmarkEnd w:id="2"/>
    <w:p w14:paraId="2226F4F2" w14:textId="77777777" w:rsidR="00404A17" w:rsidRPr="00AF0F39" w:rsidRDefault="00404A17" w:rsidP="00404A17">
      <w:pPr>
        <w:shd w:val="clear" w:color="auto" w:fill="FFFFFF"/>
        <w:ind w:right="14"/>
        <w:jc w:val="both"/>
        <w:rPr>
          <w:rFonts w:cs="Times New Roman"/>
          <w:b w:val="0"/>
          <w:bCs/>
          <w:color w:val="000000"/>
          <w:spacing w:val="4"/>
          <w:szCs w:val="24"/>
        </w:rPr>
      </w:pPr>
    </w:p>
    <w:p w14:paraId="4B8FA01C" w14:textId="77777777" w:rsidR="00404A17" w:rsidRDefault="00404A17" w:rsidP="00404A17">
      <w:pPr>
        <w:shd w:val="clear" w:color="auto" w:fill="FFFFFF"/>
        <w:ind w:right="14"/>
        <w:jc w:val="both"/>
        <w:rPr>
          <w:rFonts w:cs="Times New Roman"/>
          <w:b w:val="0"/>
          <w:bCs/>
          <w:color w:val="000000"/>
          <w:spacing w:val="4"/>
          <w:szCs w:val="24"/>
        </w:rPr>
      </w:pPr>
    </w:p>
    <w:bookmarkEnd w:id="0"/>
    <w:p w14:paraId="1F04A3E2" w14:textId="77777777" w:rsidR="00F4152F" w:rsidRDefault="00F4152F" w:rsidP="00404A17">
      <w:pPr>
        <w:shd w:val="clear" w:color="auto" w:fill="FFFFFF"/>
        <w:ind w:right="14"/>
        <w:jc w:val="both"/>
        <w:rPr>
          <w:rFonts w:cs="Times New Roman"/>
          <w:b w:val="0"/>
          <w:bCs/>
          <w:color w:val="000000"/>
          <w:spacing w:val="4"/>
          <w:szCs w:val="24"/>
        </w:rPr>
      </w:pPr>
    </w:p>
    <w:sectPr w:rsidR="00F4152F" w:rsidSect="00404A17">
      <w:headerReference w:type="default" r:id="rId8"/>
      <w:footerReference w:type="default" r:id="rId9"/>
      <w:footerReference w:type="first" r:id="rId10"/>
      <w:pgSz w:w="11909" w:h="16834" w:code="9"/>
      <w:pgMar w:top="1560" w:right="1561" w:bottom="1135" w:left="1417" w:header="567" w:footer="304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64C8A" w14:textId="77777777" w:rsidR="00F2444A" w:rsidRDefault="00F2444A">
      <w:r>
        <w:separator/>
      </w:r>
    </w:p>
  </w:endnote>
  <w:endnote w:type="continuationSeparator" w:id="0">
    <w:p w14:paraId="61220D29" w14:textId="77777777" w:rsidR="00F2444A" w:rsidRDefault="00F2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CF1E9" w14:textId="4C887AD4" w:rsidR="00D72C8A" w:rsidRPr="000F71C3" w:rsidRDefault="007306E2" w:rsidP="00A07793">
    <w:pPr>
      <w:pStyle w:val="Stopka"/>
      <w:tabs>
        <w:tab w:val="clear" w:pos="4536"/>
        <w:tab w:val="left" w:pos="3394"/>
        <w:tab w:val="right" w:pos="8931"/>
      </w:tabs>
      <w:jc w:val="right"/>
      <w:rPr>
        <w:b w:val="0"/>
        <w:bCs/>
      </w:rPr>
    </w:pPr>
    <w:r>
      <w:rPr>
        <w:noProof/>
      </w:rPr>
      <w:drawing>
        <wp:inline distT="0" distB="0" distL="0" distR="0" wp14:anchorId="082C30A6" wp14:editId="05769F31">
          <wp:extent cx="470263" cy="535030"/>
          <wp:effectExtent l="0" t="0" r="6350" b="0"/>
          <wp:docPr id="6901539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970" cy="5494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2C8A">
      <w:tab/>
    </w:r>
    <w:r w:rsidR="00D72C8A">
      <w:tab/>
    </w:r>
    <w:r w:rsidR="00D72C8A" w:rsidRPr="000F71C3">
      <w:rPr>
        <w:b w:val="0"/>
        <w:bCs/>
      </w:rPr>
      <w:t xml:space="preserve">                          </w:t>
    </w:r>
    <w:r w:rsidR="00D72C8A" w:rsidRPr="000F71C3">
      <w:rPr>
        <w:b w:val="0"/>
        <w:bCs/>
      </w:rPr>
      <w:fldChar w:fldCharType="begin"/>
    </w:r>
    <w:r w:rsidR="00D72C8A" w:rsidRPr="000F71C3">
      <w:rPr>
        <w:b w:val="0"/>
        <w:bCs/>
      </w:rPr>
      <w:instrText>PAGE   \* MERGEFORMAT</w:instrText>
    </w:r>
    <w:r w:rsidR="00D72C8A" w:rsidRPr="000F71C3">
      <w:rPr>
        <w:b w:val="0"/>
        <w:bCs/>
      </w:rPr>
      <w:fldChar w:fldCharType="separate"/>
    </w:r>
    <w:r w:rsidR="00D72C8A" w:rsidRPr="000F71C3">
      <w:rPr>
        <w:b w:val="0"/>
        <w:bCs/>
        <w:noProof/>
      </w:rPr>
      <w:t>20</w:t>
    </w:r>
    <w:r w:rsidR="00D72C8A" w:rsidRPr="000F71C3">
      <w:rPr>
        <w:b w:val="0"/>
        <w:bCs/>
      </w:rPr>
      <w:fldChar w:fldCharType="end"/>
    </w:r>
  </w:p>
  <w:p w14:paraId="18B96A5D" w14:textId="77777777" w:rsidR="00D72C8A" w:rsidRPr="00A07793" w:rsidRDefault="00D72C8A" w:rsidP="00F21E13">
    <w:pPr>
      <w:pStyle w:val="Stopka"/>
      <w:jc w:val="center"/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00771" w14:textId="77777777" w:rsidR="00D72C8A" w:rsidRDefault="00D72C8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7F1F3C" w14:textId="77777777" w:rsidR="00F2444A" w:rsidRDefault="00F2444A">
      <w:r>
        <w:separator/>
      </w:r>
    </w:p>
  </w:footnote>
  <w:footnote w:type="continuationSeparator" w:id="0">
    <w:p w14:paraId="6277E183" w14:textId="77777777" w:rsidR="00F2444A" w:rsidRDefault="00F24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F035E" w14:textId="77777777" w:rsidR="00D72C8A" w:rsidRDefault="00D72C8A" w:rsidP="00A07793">
    <w:pPr>
      <w:pStyle w:val="Nagwek"/>
      <w:jc w:val="center"/>
      <w:rPr>
        <w:rFonts w:cs="Times New Roman"/>
        <w:i/>
        <w:u w:val="single"/>
      </w:rPr>
    </w:pPr>
    <w:r w:rsidRPr="00A07793">
      <w:rPr>
        <w:rFonts w:cs="Times New Roman"/>
        <w:i/>
        <w:u w:val="single"/>
      </w:rPr>
      <w:t>Program funkcjonalno-użytkowy</w:t>
    </w:r>
  </w:p>
  <w:p w14:paraId="12E38E03" w14:textId="77777777" w:rsidR="002B1AF2" w:rsidRDefault="00D72C8A" w:rsidP="00DA3747">
    <w:pPr>
      <w:pStyle w:val="Nagwek"/>
      <w:jc w:val="center"/>
      <w:rPr>
        <w:rFonts w:cs="Times New Roman"/>
        <w:i/>
        <w:u w:val="single"/>
      </w:rPr>
    </w:pPr>
    <w:r w:rsidRPr="00DA3747">
      <w:rPr>
        <w:rFonts w:cs="Times New Roman"/>
        <w:i/>
        <w:u w:val="single"/>
      </w:rPr>
      <w:t>„</w:t>
    </w:r>
    <w:r w:rsidR="002B1AF2">
      <w:rPr>
        <w:rFonts w:cs="Times New Roman"/>
        <w:i/>
        <w:u w:val="single"/>
      </w:rPr>
      <w:t>Kompleksowe uporządkowanie gospodarki ściekowej</w:t>
    </w:r>
  </w:p>
  <w:p w14:paraId="1E210E42" w14:textId="2E912FCD" w:rsidR="00D72C8A" w:rsidRPr="005A0872" w:rsidRDefault="002B1AF2" w:rsidP="00DA3747">
    <w:pPr>
      <w:pStyle w:val="Nagwek"/>
      <w:jc w:val="center"/>
      <w:rPr>
        <w:rFonts w:cs="Times New Roman"/>
        <w:i/>
        <w:color w:val="000000"/>
        <w:u w:val="single"/>
      </w:rPr>
    </w:pPr>
    <w:r>
      <w:rPr>
        <w:rFonts w:cs="Times New Roman"/>
        <w:i/>
        <w:u w:val="single"/>
      </w:rPr>
      <w:t>na terenie Gminy i Miasta Stawiszyn – etap III</w:t>
    </w:r>
    <w:r w:rsidR="00D72C8A" w:rsidRPr="00DA3747">
      <w:rPr>
        <w:rFonts w:cs="Times New Roman"/>
        <w:i/>
        <w:u w:val="single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514A1734"/>
    <w:name w:val="WW8Num1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>
      <w:start w:val="1"/>
      <w:numFmt w:val="decimal"/>
      <w:isLgl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25" w:hanging="1800"/>
      </w:pPr>
      <w:rPr>
        <w:rFonts w:hint="default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14"/>
    <w:multiLevelType w:val="singleLevel"/>
    <w:tmpl w:val="00000014"/>
    <w:name w:val="WW8Num20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4"/>
      </w:rPr>
    </w:lvl>
  </w:abstractNum>
  <w:abstractNum w:abstractNumId="3" w15:restartNumberingAfterBreak="0">
    <w:nsid w:val="00000015"/>
    <w:multiLevelType w:val="singleLevel"/>
    <w:tmpl w:val="00000015"/>
    <w:name w:val="WW8Num21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4" w15:restartNumberingAfterBreak="0">
    <w:nsid w:val="00000016"/>
    <w:multiLevelType w:val="singleLevel"/>
    <w:tmpl w:val="00000016"/>
    <w:name w:val="WW8Num22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4"/>
      </w:rPr>
    </w:lvl>
  </w:abstractNum>
  <w:abstractNum w:abstractNumId="5" w15:restartNumberingAfterBreak="0">
    <w:nsid w:val="00000017"/>
    <w:multiLevelType w:val="singleLevel"/>
    <w:tmpl w:val="00000017"/>
    <w:name w:val="WW8Num23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4"/>
      </w:rPr>
    </w:lvl>
  </w:abstractNum>
  <w:abstractNum w:abstractNumId="6" w15:restartNumberingAfterBreak="0">
    <w:nsid w:val="00000018"/>
    <w:multiLevelType w:val="singleLevel"/>
    <w:tmpl w:val="00000018"/>
    <w:name w:val="WW8Num24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7" w15:restartNumberingAfterBreak="0">
    <w:nsid w:val="00000019"/>
    <w:multiLevelType w:val="singleLevel"/>
    <w:tmpl w:val="00000019"/>
    <w:name w:val="WW8Num25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4"/>
      </w:rPr>
    </w:lvl>
  </w:abstractNum>
  <w:abstractNum w:abstractNumId="8" w15:restartNumberingAfterBreak="0">
    <w:nsid w:val="0000001A"/>
    <w:multiLevelType w:val="singleLevel"/>
    <w:tmpl w:val="0000001A"/>
    <w:name w:val="WW8Num26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4"/>
      </w:rPr>
    </w:lvl>
  </w:abstractNum>
  <w:abstractNum w:abstractNumId="9" w15:restartNumberingAfterBreak="0">
    <w:nsid w:val="0000001B"/>
    <w:multiLevelType w:val="singleLevel"/>
    <w:tmpl w:val="0000001B"/>
    <w:name w:val="WW8Num27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4"/>
      </w:rPr>
    </w:lvl>
  </w:abstractNum>
  <w:abstractNum w:abstractNumId="10" w15:restartNumberingAfterBreak="0">
    <w:nsid w:val="0000001C"/>
    <w:multiLevelType w:val="singleLevel"/>
    <w:tmpl w:val="0000001C"/>
    <w:name w:val="WW8Num28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4"/>
      </w:rPr>
    </w:lvl>
  </w:abstractNum>
  <w:abstractNum w:abstractNumId="11" w15:restartNumberingAfterBreak="0">
    <w:nsid w:val="0000001D"/>
    <w:multiLevelType w:val="singleLevel"/>
    <w:tmpl w:val="0000001D"/>
    <w:name w:val="WW8Num29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4"/>
      </w:rPr>
    </w:lvl>
  </w:abstractNum>
  <w:abstractNum w:abstractNumId="12" w15:restartNumberingAfterBreak="0">
    <w:nsid w:val="0000001E"/>
    <w:multiLevelType w:val="singleLevel"/>
    <w:tmpl w:val="0000001E"/>
    <w:name w:val="WW8Num30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3" w15:restartNumberingAfterBreak="0">
    <w:nsid w:val="0000001F"/>
    <w:multiLevelType w:val="singleLevel"/>
    <w:tmpl w:val="0000001F"/>
    <w:name w:val="WW8Num31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4"/>
      </w:rPr>
    </w:lvl>
  </w:abstractNum>
  <w:abstractNum w:abstractNumId="14" w15:restartNumberingAfterBreak="0">
    <w:nsid w:val="00000020"/>
    <w:multiLevelType w:val="singleLevel"/>
    <w:tmpl w:val="00000020"/>
    <w:name w:val="WW8Num32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5" w15:restartNumberingAfterBreak="0">
    <w:nsid w:val="00000021"/>
    <w:multiLevelType w:val="singleLevel"/>
    <w:tmpl w:val="00000021"/>
    <w:name w:val="WW8Num33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6" w15:restartNumberingAfterBreak="0">
    <w:nsid w:val="00000022"/>
    <w:multiLevelType w:val="singleLevel"/>
    <w:tmpl w:val="00000022"/>
    <w:name w:val="WW8Num34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7" w15:restartNumberingAfterBreak="0">
    <w:nsid w:val="00000024"/>
    <w:multiLevelType w:val="singleLevel"/>
    <w:tmpl w:val="00000024"/>
    <w:name w:val="WW8Num36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8" w15:restartNumberingAfterBreak="0">
    <w:nsid w:val="00000025"/>
    <w:multiLevelType w:val="singleLevel"/>
    <w:tmpl w:val="00000025"/>
    <w:name w:val="WW8Num37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19" w15:restartNumberingAfterBreak="0">
    <w:nsid w:val="00000026"/>
    <w:multiLevelType w:val="singleLevel"/>
    <w:tmpl w:val="00000026"/>
    <w:name w:val="WW8Num38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20" w15:restartNumberingAfterBreak="0">
    <w:nsid w:val="00000027"/>
    <w:multiLevelType w:val="singleLevel"/>
    <w:tmpl w:val="00000027"/>
    <w:name w:val="WW8Num39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21" w15:restartNumberingAfterBreak="0">
    <w:nsid w:val="00000028"/>
    <w:multiLevelType w:val="singleLevel"/>
    <w:tmpl w:val="00000028"/>
    <w:name w:val="WW8Num40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22" w15:restartNumberingAfterBreak="0">
    <w:nsid w:val="00000029"/>
    <w:multiLevelType w:val="singleLevel"/>
    <w:tmpl w:val="00000029"/>
    <w:name w:val="WW8Num41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23" w15:restartNumberingAfterBreak="0">
    <w:nsid w:val="0000002A"/>
    <w:multiLevelType w:val="singleLevel"/>
    <w:tmpl w:val="0000002A"/>
    <w:name w:val="WW8Num42"/>
    <w:lvl w:ilvl="0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24" w15:restartNumberingAfterBreak="0">
    <w:nsid w:val="02814BF8"/>
    <w:multiLevelType w:val="multilevel"/>
    <w:tmpl w:val="E4901BC2"/>
    <w:lvl w:ilvl="0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25" w15:restartNumberingAfterBreak="0">
    <w:nsid w:val="03A177EB"/>
    <w:multiLevelType w:val="hybridMultilevel"/>
    <w:tmpl w:val="87C8A076"/>
    <w:lvl w:ilvl="0" w:tplc="8A78C77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06B86886"/>
    <w:multiLevelType w:val="multilevel"/>
    <w:tmpl w:val="3716BEF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0D983DC0"/>
    <w:multiLevelType w:val="hybridMultilevel"/>
    <w:tmpl w:val="6CEC0708"/>
    <w:lvl w:ilvl="0" w:tplc="9AA082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1BD568BF"/>
    <w:multiLevelType w:val="multilevel"/>
    <w:tmpl w:val="4706FDE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1E1659C2"/>
    <w:multiLevelType w:val="hybridMultilevel"/>
    <w:tmpl w:val="7A6CE9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707EE0"/>
    <w:multiLevelType w:val="multilevel"/>
    <w:tmpl w:val="A5E24CC0"/>
    <w:lvl w:ilvl="0">
      <w:start w:val="2"/>
      <w:numFmt w:val="decimal"/>
      <w:pStyle w:val="Nagwek1"/>
      <w:lvlText w:val="%1."/>
      <w:lvlJc w:val="left"/>
      <w:pPr>
        <w:ind w:left="810" w:hanging="810"/>
      </w:pPr>
      <w:rPr>
        <w:rFonts w:hint="default"/>
        <w:b w:val="0"/>
        <w:sz w:val="28"/>
      </w:rPr>
    </w:lvl>
    <w:lvl w:ilvl="1">
      <w:start w:val="4"/>
      <w:numFmt w:val="decimal"/>
      <w:lvlText w:val="%1.%2."/>
      <w:lvlJc w:val="left"/>
      <w:pPr>
        <w:ind w:left="990" w:hanging="810"/>
      </w:pPr>
      <w:rPr>
        <w:rFonts w:hint="default"/>
        <w:b w:val="0"/>
        <w:sz w:val="28"/>
      </w:rPr>
    </w:lvl>
    <w:lvl w:ilvl="2">
      <w:start w:val="10"/>
      <w:numFmt w:val="decimal"/>
      <w:lvlText w:val="%1.%2.%3."/>
      <w:lvlJc w:val="left"/>
      <w:pPr>
        <w:ind w:left="1170" w:hanging="810"/>
      </w:pPr>
      <w:rPr>
        <w:rFonts w:hint="default"/>
        <w:b w:val="0"/>
        <w:sz w:val="28"/>
      </w:rPr>
    </w:lvl>
    <w:lvl w:ilvl="3">
      <w:start w:val="1"/>
      <w:numFmt w:val="decimal"/>
      <w:lvlText w:val="%1.%2.%3.%4."/>
      <w:lvlJc w:val="left"/>
      <w:pPr>
        <w:ind w:left="1350" w:hanging="810"/>
      </w:pPr>
      <w:rPr>
        <w:rFonts w:hint="default"/>
        <w:b w:val="0"/>
        <w:sz w:val="28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  <w:sz w:val="28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  <w:sz w:val="28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  <w:sz w:val="28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  <w:sz w:val="28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  <w:sz w:val="28"/>
      </w:rPr>
    </w:lvl>
  </w:abstractNum>
  <w:abstractNum w:abstractNumId="31" w15:restartNumberingAfterBreak="0">
    <w:nsid w:val="328E22F4"/>
    <w:multiLevelType w:val="hybridMultilevel"/>
    <w:tmpl w:val="B65C9D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441E91"/>
    <w:multiLevelType w:val="hybridMultilevel"/>
    <w:tmpl w:val="EB549ACE"/>
    <w:lvl w:ilvl="0" w:tplc="0672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7B51D2"/>
    <w:multiLevelType w:val="hybridMultilevel"/>
    <w:tmpl w:val="F6469B82"/>
    <w:lvl w:ilvl="0" w:tplc="4F7496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2C4893"/>
    <w:multiLevelType w:val="hybridMultilevel"/>
    <w:tmpl w:val="B65C9D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2E5765"/>
    <w:multiLevelType w:val="hybridMultilevel"/>
    <w:tmpl w:val="7FCC37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D00BE6"/>
    <w:multiLevelType w:val="hybridMultilevel"/>
    <w:tmpl w:val="73F4B2D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3A1A32"/>
    <w:multiLevelType w:val="hybridMultilevel"/>
    <w:tmpl w:val="8886F6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858AC"/>
    <w:multiLevelType w:val="multilevel"/>
    <w:tmpl w:val="04520D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78F73B2"/>
    <w:multiLevelType w:val="hybridMultilevel"/>
    <w:tmpl w:val="2422B3B0"/>
    <w:lvl w:ilvl="0" w:tplc="05FC1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8328C2"/>
    <w:multiLevelType w:val="hybridMultilevel"/>
    <w:tmpl w:val="45C85BE4"/>
    <w:lvl w:ilvl="0" w:tplc="867825BE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num w:numId="1" w16cid:durableId="1659192724">
    <w:abstractNumId w:val="34"/>
  </w:num>
  <w:num w:numId="2" w16cid:durableId="1940403933">
    <w:abstractNumId w:val="40"/>
  </w:num>
  <w:num w:numId="3" w16cid:durableId="1752503532">
    <w:abstractNumId w:val="24"/>
  </w:num>
  <w:num w:numId="4" w16cid:durableId="107969005">
    <w:abstractNumId w:val="38"/>
  </w:num>
  <w:num w:numId="5" w16cid:durableId="500780990">
    <w:abstractNumId w:val="31"/>
  </w:num>
  <w:num w:numId="6" w16cid:durableId="183520869">
    <w:abstractNumId w:val="36"/>
  </w:num>
  <w:num w:numId="7" w16cid:durableId="1844126718">
    <w:abstractNumId w:val="37"/>
  </w:num>
  <w:num w:numId="8" w16cid:durableId="1971547828">
    <w:abstractNumId w:val="28"/>
  </w:num>
  <w:num w:numId="9" w16cid:durableId="1391926284">
    <w:abstractNumId w:val="26"/>
  </w:num>
  <w:num w:numId="10" w16cid:durableId="1253930307">
    <w:abstractNumId w:val="30"/>
  </w:num>
  <w:num w:numId="11" w16cid:durableId="1146437751">
    <w:abstractNumId w:val="25"/>
  </w:num>
  <w:num w:numId="12" w16cid:durableId="258175070">
    <w:abstractNumId w:val="32"/>
  </w:num>
  <w:num w:numId="13" w16cid:durableId="1342472071">
    <w:abstractNumId w:val="33"/>
  </w:num>
  <w:num w:numId="14" w16cid:durableId="357006720">
    <w:abstractNumId w:val="27"/>
  </w:num>
  <w:num w:numId="15" w16cid:durableId="450368806">
    <w:abstractNumId w:val="39"/>
  </w:num>
  <w:num w:numId="16" w16cid:durableId="649527626">
    <w:abstractNumId w:val="29"/>
  </w:num>
  <w:num w:numId="17" w16cid:durableId="454640972">
    <w:abstractNumId w:val="3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A17"/>
    <w:rsid w:val="00057240"/>
    <w:rsid w:val="00063B3D"/>
    <w:rsid w:val="0006620A"/>
    <w:rsid w:val="00066C45"/>
    <w:rsid w:val="00076D4C"/>
    <w:rsid w:val="00094FC9"/>
    <w:rsid w:val="000B7FBE"/>
    <w:rsid w:val="000C5275"/>
    <w:rsid w:val="000D4C32"/>
    <w:rsid w:val="000F2A92"/>
    <w:rsid w:val="000F316D"/>
    <w:rsid w:val="000F71C3"/>
    <w:rsid w:val="00114598"/>
    <w:rsid w:val="00116FEA"/>
    <w:rsid w:val="00135C37"/>
    <w:rsid w:val="00167F3B"/>
    <w:rsid w:val="001759D3"/>
    <w:rsid w:val="00191852"/>
    <w:rsid w:val="0019372F"/>
    <w:rsid w:val="001C4F6C"/>
    <w:rsid w:val="001F0E34"/>
    <w:rsid w:val="001F5AA5"/>
    <w:rsid w:val="0021365E"/>
    <w:rsid w:val="00231681"/>
    <w:rsid w:val="00233DC3"/>
    <w:rsid w:val="00257E77"/>
    <w:rsid w:val="0026217F"/>
    <w:rsid w:val="00270D56"/>
    <w:rsid w:val="00277B8D"/>
    <w:rsid w:val="002A1D21"/>
    <w:rsid w:val="002B1AF2"/>
    <w:rsid w:val="002B5FCF"/>
    <w:rsid w:val="002C6CC6"/>
    <w:rsid w:val="002D24A0"/>
    <w:rsid w:val="002D4C1D"/>
    <w:rsid w:val="00306766"/>
    <w:rsid w:val="003364A4"/>
    <w:rsid w:val="0034442B"/>
    <w:rsid w:val="0037208D"/>
    <w:rsid w:val="0039071D"/>
    <w:rsid w:val="003A20BC"/>
    <w:rsid w:val="003A6639"/>
    <w:rsid w:val="003B3357"/>
    <w:rsid w:val="003C4946"/>
    <w:rsid w:val="003C5680"/>
    <w:rsid w:val="003D3F2F"/>
    <w:rsid w:val="003D6607"/>
    <w:rsid w:val="003E2888"/>
    <w:rsid w:val="003E7EDE"/>
    <w:rsid w:val="003F2DF3"/>
    <w:rsid w:val="0040010A"/>
    <w:rsid w:val="00404A17"/>
    <w:rsid w:val="00413CE4"/>
    <w:rsid w:val="0042211A"/>
    <w:rsid w:val="004227BE"/>
    <w:rsid w:val="00423A99"/>
    <w:rsid w:val="00431A1E"/>
    <w:rsid w:val="004520A8"/>
    <w:rsid w:val="00472263"/>
    <w:rsid w:val="00497859"/>
    <w:rsid w:val="004D6848"/>
    <w:rsid w:val="004D7A9B"/>
    <w:rsid w:val="004E1F16"/>
    <w:rsid w:val="004E33DC"/>
    <w:rsid w:val="004F0CEC"/>
    <w:rsid w:val="005016D4"/>
    <w:rsid w:val="00506EDB"/>
    <w:rsid w:val="00523937"/>
    <w:rsid w:val="00530E07"/>
    <w:rsid w:val="00542F25"/>
    <w:rsid w:val="00551826"/>
    <w:rsid w:val="005544FE"/>
    <w:rsid w:val="00555684"/>
    <w:rsid w:val="0055658E"/>
    <w:rsid w:val="00563EE7"/>
    <w:rsid w:val="005748E0"/>
    <w:rsid w:val="005853F2"/>
    <w:rsid w:val="005B6879"/>
    <w:rsid w:val="005C408A"/>
    <w:rsid w:val="005D6140"/>
    <w:rsid w:val="005D74BD"/>
    <w:rsid w:val="005F1A98"/>
    <w:rsid w:val="005F3C1A"/>
    <w:rsid w:val="00603A58"/>
    <w:rsid w:val="00607DED"/>
    <w:rsid w:val="006134F0"/>
    <w:rsid w:val="0062141C"/>
    <w:rsid w:val="0062259D"/>
    <w:rsid w:val="00623227"/>
    <w:rsid w:val="006317C4"/>
    <w:rsid w:val="00646A72"/>
    <w:rsid w:val="006B0480"/>
    <w:rsid w:val="006B1733"/>
    <w:rsid w:val="006B515C"/>
    <w:rsid w:val="006C2995"/>
    <w:rsid w:val="006E27CD"/>
    <w:rsid w:val="006F20CE"/>
    <w:rsid w:val="006F5D0C"/>
    <w:rsid w:val="00705ED0"/>
    <w:rsid w:val="0070714E"/>
    <w:rsid w:val="00714624"/>
    <w:rsid w:val="007306E2"/>
    <w:rsid w:val="00745B37"/>
    <w:rsid w:val="007553DC"/>
    <w:rsid w:val="00784D42"/>
    <w:rsid w:val="0078586F"/>
    <w:rsid w:val="007A01F2"/>
    <w:rsid w:val="007A1E6B"/>
    <w:rsid w:val="007B4A1E"/>
    <w:rsid w:val="007D053A"/>
    <w:rsid w:val="007F50A1"/>
    <w:rsid w:val="007F7A49"/>
    <w:rsid w:val="008019E7"/>
    <w:rsid w:val="008024B8"/>
    <w:rsid w:val="00821315"/>
    <w:rsid w:val="00847BD3"/>
    <w:rsid w:val="008862FF"/>
    <w:rsid w:val="008A1BA8"/>
    <w:rsid w:val="008C3028"/>
    <w:rsid w:val="008D5CCA"/>
    <w:rsid w:val="008E5D04"/>
    <w:rsid w:val="008F3F07"/>
    <w:rsid w:val="00932B67"/>
    <w:rsid w:val="0093669E"/>
    <w:rsid w:val="0096490E"/>
    <w:rsid w:val="0097051C"/>
    <w:rsid w:val="009769F9"/>
    <w:rsid w:val="0099750D"/>
    <w:rsid w:val="009C178F"/>
    <w:rsid w:val="009D482B"/>
    <w:rsid w:val="009E3E62"/>
    <w:rsid w:val="009F1EE1"/>
    <w:rsid w:val="009F2242"/>
    <w:rsid w:val="009F50C5"/>
    <w:rsid w:val="00A01EAB"/>
    <w:rsid w:val="00A02BE3"/>
    <w:rsid w:val="00A2583F"/>
    <w:rsid w:val="00A36DC6"/>
    <w:rsid w:val="00A4304E"/>
    <w:rsid w:val="00A57D43"/>
    <w:rsid w:val="00A607C0"/>
    <w:rsid w:val="00A757D5"/>
    <w:rsid w:val="00AA4595"/>
    <w:rsid w:val="00AC51C0"/>
    <w:rsid w:val="00AD0425"/>
    <w:rsid w:val="00AE24C5"/>
    <w:rsid w:val="00AF002A"/>
    <w:rsid w:val="00AF0F39"/>
    <w:rsid w:val="00B011CC"/>
    <w:rsid w:val="00B41E06"/>
    <w:rsid w:val="00B51523"/>
    <w:rsid w:val="00B673DA"/>
    <w:rsid w:val="00B73402"/>
    <w:rsid w:val="00B765F0"/>
    <w:rsid w:val="00B76863"/>
    <w:rsid w:val="00B95E8E"/>
    <w:rsid w:val="00BC2915"/>
    <w:rsid w:val="00BD5552"/>
    <w:rsid w:val="00BD77DD"/>
    <w:rsid w:val="00C15A47"/>
    <w:rsid w:val="00C2561F"/>
    <w:rsid w:val="00C45CC8"/>
    <w:rsid w:val="00C623F0"/>
    <w:rsid w:val="00C82ADC"/>
    <w:rsid w:val="00C916C4"/>
    <w:rsid w:val="00CB191E"/>
    <w:rsid w:val="00CC6D4B"/>
    <w:rsid w:val="00CD4C2B"/>
    <w:rsid w:val="00CE448E"/>
    <w:rsid w:val="00CE7625"/>
    <w:rsid w:val="00D24BC4"/>
    <w:rsid w:val="00D41852"/>
    <w:rsid w:val="00D41F6F"/>
    <w:rsid w:val="00D5153E"/>
    <w:rsid w:val="00D72C8A"/>
    <w:rsid w:val="00D83984"/>
    <w:rsid w:val="00DA4D2E"/>
    <w:rsid w:val="00DE5F44"/>
    <w:rsid w:val="00E001BC"/>
    <w:rsid w:val="00E10831"/>
    <w:rsid w:val="00E24C7F"/>
    <w:rsid w:val="00E27A9E"/>
    <w:rsid w:val="00E32024"/>
    <w:rsid w:val="00E50591"/>
    <w:rsid w:val="00E56897"/>
    <w:rsid w:val="00E76C71"/>
    <w:rsid w:val="00E87185"/>
    <w:rsid w:val="00E97D23"/>
    <w:rsid w:val="00EC5E11"/>
    <w:rsid w:val="00EC5F3E"/>
    <w:rsid w:val="00F12525"/>
    <w:rsid w:val="00F1762B"/>
    <w:rsid w:val="00F2444A"/>
    <w:rsid w:val="00F277C5"/>
    <w:rsid w:val="00F30874"/>
    <w:rsid w:val="00F35198"/>
    <w:rsid w:val="00F4152F"/>
    <w:rsid w:val="00F54C48"/>
    <w:rsid w:val="00F75706"/>
    <w:rsid w:val="00F83705"/>
    <w:rsid w:val="00F954E7"/>
    <w:rsid w:val="00FB6698"/>
    <w:rsid w:val="00FC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567B5"/>
  <w15:chartTrackingRefBased/>
  <w15:docId w15:val="{C30FA081-95C6-4B54-BBBF-05E64ED15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4A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b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7A01F2"/>
    <w:pPr>
      <w:keepNext/>
      <w:numPr>
        <w:numId w:val="10"/>
      </w:numPr>
      <w:spacing w:before="240" w:after="60"/>
      <w:outlineLvl w:val="0"/>
    </w:pPr>
    <w:rPr>
      <w:rFonts w:eastAsia="MS Mincho" w:cs="Times New Roman"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4F0CEC"/>
    <w:pPr>
      <w:keepNext/>
      <w:spacing w:before="240" w:after="60"/>
      <w:outlineLvl w:val="1"/>
    </w:pPr>
    <w:rPr>
      <w:rFonts w:cs="Times New Roman"/>
      <w:bCs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A01F2"/>
    <w:rPr>
      <w:rFonts w:ascii="Times New Roman" w:eastAsia="MS Mincho" w:hAnsi="Times New Roman" w:cs="Times New Roman"/>
      <w:b/>
      <w:kern w:val="32"/>
      <w:sz w:val="32"/>
      <w:szCs w:val="32"/>
      <w:lang w:val="x-none" w:eastAsia="x-none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4F0CEC"/>
    <w:rPr>
      <w:rFonts w:ascii="Times New Roman" w:eastAsia="Times New Roman" w:hAnsi="Times New Roman" w:cs="Times New Roman"/>
      <w:b/>
      <w:bCs/>
      <w:iCs/>
      <w:kern w:val="0"/>
      <w:sz w:val="28"/>
      <w:szCs w:val="28"/>
      <w:lang w:val="x-none" w:eastAsia="x-none"/>
      <w14:ligatures w14:val="none"/>
    </w:rPr>
  </w:style>
  <w:style w:type="paragraph" w:styleId="Tekstdymka">
    <w:name w:val="Balloon Text"/>
    <w:basedOn w:val="Normalny"/>
    <w:link w:val="TekstdymkaZnak"/>
    <w:semiHidden/>
    <w:rsid w:val="00404A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404A17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rsid w:val="00404A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04A1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404A17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04A17"/>
    <w:rPr>
      <w:rFonts w:ascii="Arial" w:eastAsia="Times New Roman" w:hAnsi="Arial" w:cs="Times New Roman"/>
      <w:kern w:val="0"/>
      <w:sz w:val="20"/>
      <w:szCs w:val="20"/>
      <w:lang w:val="x-none" w:eastAsia="x-none"/>
      <w14:ligatures w14:val="none"/>
    </w:rPr>
  </w:style>
  <w:style w:type="character" w:styleId="Numerstrony">
    <w:name w:val="page number"/>
    <w:basedOn w:val="Domylnaczcionkaakapitu"/>
    <w:rsid w:val="00404A17"/>
  </w:style>
  <w:style w:type="paragraph" w:styleId="Akapitzlist">
    <w:name w:val="List Paragraph"/>
    <w:basedOn w:val="Normalny"/>
    <w:uiPriority w:val="34"/>
    <w:qFormat/>
    <w:rsid w:val="00404A17"/>
    <w:pPr>
      <w:suppressAutoHyphens/>
      <w:autoSpaceDE/>
      <w:autoSpaceDN/>
      <w:adjustRightInd/>
      <w:ind w:left="708"/>
    </w:pPr>
    <w:rPr>
      <w:rFonts w:eastAsia="Tahoma" w:cs="Times New Roman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404A17"/>
    <w:pPr>
      <w:widowControl/>
      <w:suppressAutoHyphens/>
      <w:autoSpaceDE/>
      <w:autoSpaceDN/>
      <w:adjustRightInd/>
    </w:pPr>
    <w:rPr>
      <w:rFonts w:cs="Times New Roman"/>
      <w:b w:val="0"/>
      <w:bCs/>
      <w:sz w:val="28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04A17"/>
    <w:rPr>
      <w:rFonts w:ascii="Times New Roman" w:eastAsia="Times New Roman" w:hAnsi="Times New Roman" w:cs="Times New Roman"/>
      <w:b/>
      <w:bCs/>
      <w:kern w:val="0"/>
      <w:sz w:val="28"/>
      <w:szCs w:val="24"/>
      <w:lang w:val="x-none" w:eastAsia="ar-SA"/>
      <w14:ligatures w14:val="none"/>
    </w:rPr>
  </w:style>
  <w:style w:type="paragraph" w:customStyle="1" w:styleId="Default">
    <w:name w:val="Default"/>
    <w:basedOn w:val="Normalny"/>
    <w:rsid w:val="00404A17"/>
    <w:pPr>
      <w:suppressAutoHyphens/>
      <w:autoSpaceDN/>
      <w:adjustRightInd/>
    </w:pPr>
    <w:rPr>
      <w:rFonts w:cs="Times New Roman"/>
      <w:color w:val="000000"/>
      <w:szCs w:val="24"/>
      <w:lang w:eastAsia="hi-IN" w:bidi="hi-IN"/>
    </w:rPr>
  </w:style>
  <w:style w:type="table" w:styleId="Tabela-Siatka">
    <w:name w:val="Table Grid"/>
    <w:basedOn w:val="Standardowy"/>
    <w:rsid w:val="00404A1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404A17"/>
    <w:pPr>
      <w:spacing w:after="120"/>
      <w:ind w:left="283"/>
    </w:pPr>
    <w:rPr>
      <w:rFonts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04A17"/>
    <w:rPr>
      <w:rFonts w:ascii="Arial" w:eastAsia="Times New Roman" w:hAnsi="Arial" w:cs="Times New Roman"/>
      <w:kern w:val="0"/>
      <w:sz w:val="16"/>
      <w:szCs w:val="16"/>
      <w:lang w:val="x-none" w:eastAsia="x-none"/>
      <w14:ligatures w14:val="none"/>
    </w:rPr>
  </w:style>
  <w:style w:type="paragraph" w:styleId="Tytu">
    <w:name w:val="Title"/>
    <w:basedOn w:val="Normalny"/>
    <w:link w:val="TytuZnak"/>
    <w:qFormat/>
    <w:rsid w:val="00404A17"/>
    <w:pPr>
      <w:widowControl/>
      <w:autoSpaceDE/>
      <w:autoSpaceDN/>
      <w:adjustRightInd/>
      <w:jc w:val="center"/>
    </w:pPr>
    <w:rPr>
      <w:rFonts w:cs="Times New Roman"/>
      <w:b w:val="0"/>
      <w:sz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404A17"/>
    <w:rPr>
      <w:rFonts w:ascii="Times New Roman" w:eastAsia="Times New Roman" w:hAnsi="Times New Roman" w:cs="Times New Roman"/>
      <w:b/>
      <w:kern w:val="0"/>
      <w:sz w:val="32"/>
      <w:szCs w:val="20"/>
      <w:lang w:val="x-none" w:eastAsia="x-none"/>
      <w14:ligatures w14:val="none"/>
    </w:rPr>
  </w:style>
  <w:style w:type="paragraph" w:styleId="Tekstpodstawowywcity2">
    <w:name w:val="Body Text Indent 2"/>
    <w:basedOn w:val="Normalny"/>
    <w:link w:val="Tekstpodstawowywcity2Znak"/>
    <w:rsid w:val="00404A1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404A17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rsid w:val="00404A17"/>
    <w:rPr>
      <w:rFonts w:cs="Times New Roman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04A17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/>
      <w:color w:val="2F5496" w:themeColor="accent1" w:themeShade="BF"/>
      <w:kern w:val="0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04A1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04A17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404A1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01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09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4CC04-E0A2-408F-929A-800D88086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g</dc:creator>
  <cp:keywords/>
  <dc:description/>
  <cp:lastModifiedBy>Tomasz Matuszewski</cp:lastModifiedBy>
  <cp:revision>5</cp:revision>
  <cp:lastPrinted>2024-04-16T08:38:00Z</cp:lastPrinted>
  <dcterms:created xsi:type="dcterms:W3CDTF">2024-04-16T08:40:00Z</dcterms:created>
  <dcterms:modified xsi:type="dcterms:W3CDTF">2024-06-24T06:52:00Z</dcterms:modified>
</cp:coreProperties>
</file>